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特殊过程确认记录</w:t>
      </w:r>
    </w:p>
    <w:p>
      <w:r>
        <w:t>记录编号：FM-039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过程名称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确认项目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确认标准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确认结果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确认人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确认日期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再确认日期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表单编号：FM-039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